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6043988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NO.3</w:t>
      </w:r>
    </w:p>
    <w:p w14:paraId="54495D05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</w:p>
    <w:p w14:paraId="0D4C2225">
      <w:pPr>
        <w:keepNext w:val="0"/>
        <w:keepLines w:val="0"/>
        <w:widowControl/>
        <w:suppressLineNumbers w:val="0"/>
        <w:jc w:val="left"/>
        <w:rPr>
          <w:b/>
          <w:bCs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Exploring and Managing Raster data: Adding raster layers, raster styling and analysis, raster mosaicking and clipping</w:t>
      </w:r>
    </w:p>
    <w:p w14:paraId="2DBC8469">
      <w:pPr>
        <w:rPr>
          <w:rFonts w:hint="default" w:ascii="Times New Roman" w:hAnsi="Times New Roman" w:cs="Times New Roman"/>
          <w:sz w:val="24"/>
          <w:szCs w:val="24"/>
        </w:rPr>
      </w:pPr>
    </w:p>
    <w:p w14:paraId="05BF5CC6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Adding raster layers:</w:t>
      </w:r>
    </w:p>
    <w:p w14:paraId="52C3C231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Layer &gt; Add Layer &gt; Add Raster Layer &gt;</w:t>
      </w:r>
    </w:p>
    <w:p w14:paraId="36D22D40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870450" cy="905510"/>
            <wp:effectExtent l="9525" t="9525" r="12065" b="146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70450" cy="9055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03A9D3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4508F5DF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gl_gpwv3_pdens_00_ascii_one zip file &gt; Open &gt;</w:t>
      </w:r>
    </w:p>
    <w:p w14:paraId="043159F0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852035" cy="3042920"/>
            <wp:effectExtent l="9525" t="9525" r="15240" b="1079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2035" cy="30429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5D3AEA">
      <w:pPr>
        <w:rPr>
          <w:rFonts w:hint="default" w:ascii="Times New Roman" w:hAnsi="Times New Roman" w:cs="Times New Roman"/>
          <w:sz w:val="24"/>
          <w:szCs w:val="24"/>
        </w:rPr>
      </w:pPr>
    </w:p>
    <w:p w14:paraId="4B643D28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Click on Add &gt;</w:t>
      </w:r>
    </w:p>
    <w:p w14:paraId="00DEFD6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410075" cy="3437890"/>
            <wp:effectExtent l="9525" t="9525" r="15240" b="1206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34378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CE7A37">
      <w:pPr>
        <w:rPr>
          <w:rFonts w:hint="default" w:ascii="Times New Roman" w:hAnsi="Times New Roman" w:cs="Times New Roman"/>
          <w:sz w:val="24"/>
          <w:szCs w:val="24"/>
        </w:rPr>
      </w:pPr>
    </w:p>
    <w:p w14:paraId="5EA21442">
      <w:pPr>
        <w:rPr>
          <w:rFonts w:hint="default" w:ascii="Times New Roman" w:hAnsi="Times New Roman" w:cs="Times New Roman"/>
          <w:sz w:val="24"/>
          <w:szCs w:val="24"/>
        </w:rPr>
      </w:pPr>
    </w:p>
    <w:p w14:paraId="58D7250D">
      <w:pPr>
        <w:rPr>
          <w:rFonts w:hint="default" w:ascii="Times New Roman" w:hAnsi="Times New Roman" w:cs="Times New Roman"/>
          <w:sz w:val="24"/>
          <w:szCs w:val="24"/>
        </w:rPr>
      </w:pPr>
    </w:p>
    <w:p w14:paraId="5BAA218B">
      <w:pPr>
        <w:rPr>
          <w:rFonts w:hint="default" w:ascii="Times New Roman" w:hAnsi="Times New Roman" w:cs="Times New Roman"/>
          <w:sz w:val="24"/>
          <w:szCs w:val="24"/>
        </w:rPr>
      </w:pPr>
    </w:p>
    <w:p w14:paraId="46B9DDE5">
      <w:pPr>
        <w:rPr>
          <w:rFonts w:hint="default" w:ascii="Times New Roman" w:hAnsi="Times New Roman" w:cs="Times New Roman"/>
          <w:sz w:val="24"/>
          <w:szCs w:val="24"/>
        </w:rPr>
      </w:pPr>
    </w:p>
    <w:p w14:paraId="7261B6D4">
      <w:pPr>
        <w:rPr>
          <w:rFonts w:hint="default" w:ascii="Times New Roman" w:hAnsi="Times New Roman" w:cs="Times New Roman"/>
          <w:sz w:val="24"/>
          <w:szCs w:val="24"/>
        </w:rPr>
      </w:pPr>
    </w:p>
    <w:p w14:paraId="2C8C637C">
      <w:pPr>
        <w:rPr>
          <w:rFonts w:hint="default" w:ascii="Times New Roman" w:hAnsi="Times New Roman" w:cs="Times New Roman"/>
          <w:sz w:val="24"/>
          <w:szCs w:val="24"/>
        </w:rPr>
      </w:pPr>
    </w:p>
    <w:p w14:paraId="2D94B924">
      <w:pPr>
        <w:rPr>
          <w:rFonts w:hint="default" w:ascii="Times New Roman" w:hAnsi="Times New Roman" w:cs="Times New Roman"/>
          <w:sz w:val="24"/>
          <w:szCs w:val="24"/>
        </w:rPr>
      </w:pPr>
    </w:p>
    <w:p w14:paraId="5AFC8E3F">
      <w:pPr>
        <w:rPr>
          <w:rFonts w:hint="default" w:ascii="Times New Roman" w:hAnsi="Times New Roman" w:cs="Times New Roman"/>
          <w:sz w:val="24"/>
          <w:szCs w:val="24"/>
        </w:rPr>
      </w:pPr>
    </w:p>
    <w:p w14:paraId="7336702D">
      <w:pPr>
        <w:rPr>
          <w:rFonts w:hint="default" w:ascii="Times New Roman" w:hAnsi="Times New Roman" w:cs="Times New Roman"/>
          <w:sz w:val="24"/>
          <w:szCs w:val="24"/>
        </w:rPr>
      </w:pPr>
    </w:p>
    <w:p w14:paraId="444322C6">
      <w:pPr>
        <w:rPr>
          <w:rFonts w:hint="default" w:ascii="Times New Roman" w:hAnsi="Times New Roman" w:cs="Times New Roman"/>
          <w:sz w:val="24"/>
          <w:szCs w:val="24"/>
        </w:rPr>
      </w:pPr>
    </w:p>
    <w:p w14:paraId="5BBE8527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0948BB58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Items to Add &gt; Select glds00g60.asc Item &gt; Click Add Layers &gt;</w:t>
      </w:r>
    </w:p>
    <w:p w14:paraId="5258F03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3440430" cy="2014220"/>
            <wp:effectExtent l="9525" t="9525" r="9525" b="184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40430" cy="20142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AEA806">
      <w:pPr>
        <w:rPr>
          <w:rFonts w:hint="default" w:ascii="Times New Roman" w:hAnsi="Times New Roman" w:cs="Times New Roman"/>
          <w:sz w:val="24"/>
          <w:szCs w:val="24"/>
        </w:rPr>
      </w:pPr>
    </w:p>
    <w:p w14:paraId="4882E1D7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73780D3B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Raster Layer : gl_gpwv3_pdens_00_ascii_one.zip &gt;</w:t>
      </w:r>
    </w:p>
    <w:p w14:paraId="4FD1114E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527675" cy="3048000"/>
            <wp:effectExtent l="9525" t="9525" r="10160" b="209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27675" cy="3048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2A51B2">
      <w:pPr>
        <w:rPr>
          <w:rFonts w:hint="default" w:ascii="Times New Roman" w:hAnsi="Times New Roman" w:cs="Times New Roman"/>
          <w:sz w:val="24"/>
          <w:szCs w:val="24"/>
        </w:rPr>
      </w:pPr>
    </w:p>
    <w:p w14:paraId="11D40442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216E722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Layer &gt; Add Layer &gt; Add Raster Layer 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>Select gl_gpwv3_pdens_90_ascii_one zip file &gt; Open &gt;</w:t>
      </w:r>
    </w:p>
    <w:p w14:paraId="3507515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75505" cy="2931795"/>
            <wp:effectExtent l="9525" t="9525" r="24130" b="152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5505" cy="29317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977802">
      <w:pPr>
        <w:rPr>
          <w:rFonts w:hint="default" w:ascii="Times New Roman" w:hAnsi="Times New Roman" w:cs="Times New Roman"/>
          <w:sz w:val="24"/>
          <w:szCs w:val="24"/>
        </w:rPr>
      </w:pPr>
    </w:p>
    <w:p w14:paraId="00A7D37B">
      <w:pPr>
        <w:rPr>
          <w:rFonts w:hint="default" w:ascii="Times New Roman" w:hAnsi="Times New Roman" w:cs="Times New Roman"/>
          <w:sz w:val="24"/>
          <w:szCs w:val="24"/>
        </w:rPr>
      </w:pPr>
    </w:p>
    <w:p w14:paraId="12C96CFE">
      <w:pPr>
        <w:rPr>
          <w:rFonts w:hint="default" w:ascii="Times New Roman" w:hAnsi="Times New Roman" w:cs="Times New Roman"/>
          <w:sz w:val="24"/>
          <w:szCs w:val="24"/>
        </w:rPr>
      </w:pPr>
    </w:p>
    <w:p w14:paraId="7456B969">
      <w:pPr>
        <w:rPr>
          <w:rFonts w:hint="default" w:ascii="Times New Roman" w:hAnsi="Times New Roman" w:cs="Times New Roman"/>
          <w:sz w:val="24"/>
          <w:szCs w:val="24"/>
        </w:rPr>
      </w:pPr>
    </w:p>
    <w:p w14:paraId="22A6B37F">
      <w:pPr>
        <w:rPr>
          <w:rFonts w:hint="default" w:ascii="Times New Roman" w:hAnsi="Times New Roman" w:cs="Times New Roman"/>
          <w:sz w:val="24"/>
          <w:szCs w:val="24"/>
        </w:rPr>
      </w:pPr>
    </w:p>
    <w:p w14:paraId="3BB5C1C7">
      <w:pPr>
        <w:rPr>
          <w:rFonts w:hint="default" w:ascii="Times New Roman" w:hAnsi="Times New Roman" w:cs="Times New Roman"/>
          <w:sz w:val="24"/>
          <w:szCs w:val="24"/>
        </w:rPr>
      </w:pPr>
    </w:p>
    <w:p w14:paraId="762C8934">
      <w:pPr>
        <w:rPr>
          <w:rFonts w:hint="default" w:ascii="Times New Roman" w:hAnsi="Times New Roman" w:cs="Times New Roman"/>
          <w:sz w:val="24"/>
          <w:szCs w:val="24"/>
        </w:rPr>
      </w:pPr>
    </w:p>
    <w:p w14:paraId="78F2B18F">
      <w:pPr>
        <w:rPr>
          <w:rFonts w:hint="default" w:ascii="Times New Roman" w:hAnsi="Times New Roman" w:cs="Times New Roman"/>
          <w:sz w:val="24"/>
          <w:szCs w:val="24"/>
        </w:rPr>
      </w:pPr>
    </w:p>
    <w:p w14:paraId="15E4DA20">
      <w:pPr>
        <w:rPr>
          <w:rFonts w:hint="default" w:ascii="Times New Roman" w:hAnsi="Times New Roman" w:cs="Times New Roman"/>
          <w:sz w:val="24"/>
          <w:szCs w:val="24"/>
        </w:rPr>
      </w:pPr>
    </w:p>
    <w:p w14:paraId="47D9CA74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Click on Add &gt;</w:t>
      </w:r>
    </w:p>
    <w:p w14:paraId="24C0DEB9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758055" cy="3709035"/>
            <wp:effectExtent l="9525" t="9525" r="17780" b="152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58055" cy="37090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C73ABA">
      <w:pPr>
        <w:rPr>
          <w:rFonts w:hint="default" w:ascii="Times New Roman" w:hAnsi="Times New Roman" w:cs="Times New Roman"/>
          <w:sz w:val="24"/>
          <w:szCs w:val="24"/>
        </w:rPr>
      </w:pPr>
    </w:p>
    <w:p w14:paraId="57A6B947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Select Items to Add &gt; Select glds90g60.asc Item &gt; Click Add Layers &gt;</w:t>
      </w:r>
    </w:p>
    <w:p w14:paraId="61F57F6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159885" cy="2434590"/>
            <wp:effectExtent l="9525" t="9525" r="2159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59885" cy="24345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CBD0D7">
      <w:pPr>
        <w:rPr>
          <w:rFonts w:hint="default" w:ascii="Times New Roman" w:hAnsi="Times New Roman" w:cs="Times New Roman"/>
          <w:sz w:val="24"/>
          <w:szCs w:val="24"/>
        </w:rPr>
      </w:pPr>
    </w:p>
    <w:p w14:paraId="3DA1145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Raster Layer : gl_gpwv3_pdens_90_ascii_one.zip &gt;</w:t>
      </w:r>
    </w:p>
    <w:p w14:paraId="50E7B189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361940" cy="3192145"/>
            <wp:effectExtent l="9525" t="9525" r="23495" b="139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61940" cy="31921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5FF0A0">
      <w:pPr>
        <w:rPr>
          <w:rFonts w:hint="default" w:ascii="Times New Roman" w:hAnsi="Times New Roman" w:cs="Times New Roman"/>
          <w:sz w:val="24"/>
          <w:szCs w:val="24"/>
        </w:rPr>
      </w:pPr>
    </w:p>
    <w:p w14:paraId="2266472E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01D6F6C1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A83EFA1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5F6E1421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75122A7A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CEDB1DC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Raster styling and analysis:</w:t>
      </w:r>
    </w:p>
    <w:p w14:paraId="49D9C5A0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Open Properties of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IN"/>
        </w:rPr>
        <w:t>gl_gpwv3_pdens_00_ascii_one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Layer &gt; Select render type as Singleband pseudocolor &gt; Min : 0 and Max : 240 &gt; select light color ramp &gt; Apply  &gt;</w:t>
      </w:r>
    </w:p>
    <w:p w14:paraId="27B2C768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344035" cy="3212465"/>
            <wp:effectExtent l="9525" t="9525" r="20320" b="2413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44035" cy="32124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40388A">
      <w:pPr>
        <w:rPr>
          <w:rFonts w:hint="default" w:ascii="Times New Roman" w:hAnsi="Times New Roman" w:cs="Times New Roman"/>
          <w:sz w:val="24"/>
          <w:szCs w:val="24"/>
        </w:rPr>
      </w:pPr>
    </w:p>
    <w:p w14:paraId="639BD3BF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Setting Properties to gl_gpwv3_pdens_00_ascii_one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Layer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&gt;</w:t>
      </w:r>
    </w:p>
    <w:p w14:paraId="01C3FFAD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462270" cy="3145155"/>
            <wp:effectExtent l="9525" t="9525" r="14605" b="152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62270" cy="31451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895E21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646F9FC1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Open Properties of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gl_gpwv3_pdens_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9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0_ascii_one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Layer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 Select render type as Singleband pseudocolor &gt; Min : 0 and Max : 240 &gt; select light color ramp &gt; Apply  &gt;</w:t>
      </w:r>
    </w:p>
    <w:p w14:paraId="0A965DD7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559300" cy="3371215"/>
            <wp:effectExtent l="9525" t="9525" r="18415" b="1778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59300" cy="33712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3F692DC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Setting Properties to gl_gpwv3_pdens_90_ascii_one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Layer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&gt;</w:t>
      </w:r>
    </w:p>
    <w:p w14:paraId="205EE75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314315" cy="3094990"/>
            <wp:effectExtent l="9525" t="9525" r="10160" b="196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14315" cy="3094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EF8D57">
      <w:pPr>
        <w:rPr>
          <w:rFonts w:hint="default" w:ascii="Times New Roman" w:hAnsi="Times New Roman" w:cs="Times New Roman"/>
          <w:sz w:val="24"/>
          <w:szCs w:val="24"/>
        </w:rPr>
      </w:pPr>
    </w:p>
    <w:p w14:paraId="02DACAB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Now Select Raster &gt; Raster Calculator &gt; </w:t>
      </w:r>
    </w:p>
    <w:p w14:paraId="606497F3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12640" cy="1762125"/>
            <wp:effectExtent l="9525" t="9525" r="10795" b="1143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12640" cy="17621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14:paraId="7EA050BF">
      <w:pPr>
        <w:rPr>
          <w:rFonts w:hint="default" w:ascii="Times New Roman" w:hAnsi="Times New Roman" w:cs="Times New Roman"/>
          <w:sz w:val="24"/>
          <w:szCs w:val="24"/>
        </w:rPr>
      </w:pPr>
    </w:p>
    <w:p w14:paraId="73954EC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Select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gl_gpwv3_pdens_00_ascii_one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- 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gl_gpwv3_pdens_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>9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US" w:eastAsia="zh-CN" w:bidi="ar"/>
        </w:rPr>
        <w:t>0_ascii_one</w:t>
      </w:r>
      <w:r>
        <w:rPr>
          <w:rFonts w:hint="default" w:ascii="Times New Roman" w:hAnsi="Times New Roman" w:eastAsia="SimSun" w:cs="Times New Roman"/>
          <w:kern w:val="0"/>
          <w:sz w:val="24"/>
          <w:szCs w:val="24"/>
          <w:lang w:val="en-IN" w:eastAsia="zh-CN" w:bidi="ar"/>
        </w:rPr>
        <w:t xml:space="preserve"> for Raster Calculator Expression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&gt; Browse the location and file name in Output Layer box &gt; Click Ok &gt;</w:t>
      </w:r>
    </w:p>
    <w:p w14:paraId="43B8A512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412615" cy="5123815"/>
            <wp:effectExtent l="9525" t="9525" r="12700" b="17780"/>
            <wp:docPr id="2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12615" cy="51238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70F425">
      <w:pPr>
        <w:rPr>
          <w:rFonts w:hint="default" w:ascii="Times New Roman" w:hAnsi="Times New Roman" w:cs="Times New Roman"/>
          <w:sz w:val="24"/>
          <w:szCs w:val="24"/>
        </w:rPr>
      </w:pPr>
    </w:p>
    <w:p w14:paraId="572EF3E9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Applying Raster Calculation on two layers &gt;</w:t>
      </w:r>
    </w:p>
    <w:p w14:paraId="47E4817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476875" cy="3219450"/>
            <wp:effectExtent l="9525" t="9525" r="15240" b="17145"/>
            <wp:docPr id="3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32194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6FD30F">
      <w:pPr>
        <w:rPr>
          <w:rFonts w:hint="default" w:ascii="Times New Roman" w:hAnsi="Times New Roman" w:cs="Times New Roman"/>
          <w:sz w:val="24"/>
          <w:szCs w:val="24"/>
        </w:rPr>
      </w:pPr>
    </w:p>
    <w:p w14:paraId="4AB82BBB">
      <w:pPr>
        <w:rPr>
          <w:rFonts w:hint="default"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/>
        </w:rPr>
        <w:t>Change the properties of Output layer &gt; Render Type as Singleband pseudocolor &gt; Min : -2000 and Max : 6000 &gt; Interpolation as Discrete &gt; change color classes as below &gt; Apply &gt;</w:t>
      </w:r>
    </w:p>
    <w:p w14:paraId="318B42CB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4679950" cy="3460115"/>
            <wp:effectExtent l="9525" t="9525" r="19685" b="20320"/>
            <wp:docPr id="3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34601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7465D9">
      <w:pPr>
        <w:rPr>
          <w:rFonts w:hint="default" w:ascii="Times New Roman" w:hAnsi="Times New Roman" w:cs="Times New Roman"/>
          <w:sz w:val="24"/>
          <w:szCs w:val="24"/>
        </w:rPr>
      </w:pPr>
    </w:p>
    <w:p w14:paraId="4A9E74DF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Final Output of Raster Analysis :</w:t>
      </w:r>
    </w:p>
    <w:p w14:paraId="5081EFCA">
      <w:pPr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 xml:space="preserve">         </w:t>
      </w:r>
      <w:r>
        <w:rPr>
          <w:rFonts w:hint="default" w:ascii="Times New Roman" w:hAnsi="Times New Roman" w:cs="Times New Roman"/>
          <w:sz w:val="24"/>
          <w:szCs w:val="24"/>
        </w:rPr>
        <w:drawing>
          <wp:inline distT="0" distB="0" distL="114300" distR="114300">
            <wp:extent cx="5106035" cy="3089910"/>
            <wp:effectExtent l="9525" t="9525" r="20320" b="9525"/>
            <wp:docPr id="3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06035" cy="30899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9624EA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749F007A">
      <w:pPr>
        <w:rPr>
          <w:rFonts w:hint="default" w:ascii="Times New Roman" w:hAnsi="Times New Roman" w:cs="Times New Roman"/>
          <w:sz w:val="24"/>
          <w:szCs w:val="24"/>
          <w:lang w:val="en-IN"/>
        </w:rPr>
      </w:pPr>
    </w:p>
    <w:p w14:paraId="00574C0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Raster mosaicking and clipping:</w:t>
      </w:r>
    </w:p>
    <w:p w14:paraId="3CFBEB7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Layer &gt; Add Layer &gt; Add Raster Layer &gt; </w:t>
      </w:r>
    </w:p>
    <w:p w14:paraId="41495ECC">
      <w:r>
        <w:rPr>
          <w:rFonts w:hint="default"/>
          <w:lang w:val="en-US"/>
        </w:rPr>
        <w:t xml:space="preserve">         </w:t>
      </w:r>
      <w:r>
        <w:rPr>
          <w:rFonts w:hint="default"/>
          <w:lang w:val="en-IN"/>
        </w:rPr>
        <w:t xml:space="preserve">        </w:t>
      </w:r>
      <w:r>
        <w:drawing>
          <wp:inline distT="0" distB="0" distL="114300" distR="114300">
            <wp:extent cx="4883785" cy="3138805"/>
            <wp:effectExtent l="9525" t="9525" r="13970" b="2159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83785" cy="31388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C09A3E">
      <w:pPr>
        <w:rPr>
          <w:rFonts w:hint="default"/>
          <w:lang w:val="en-US" w:eastAsia="zh-CN"/>
        </w:rPr>
      </w:pPr>
    </w:p>
    <w:p w14:paraId="61B98DA9"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Select all .2km files &gt; Open &gt; </w:t>
      </w:r>
    </w:p>
    <w:p w14:paraId="184178EE">
      <w:r>
        <w:rPr>
          <w:rFonts w:hint="default"/>
          <w:lang w:val="en-US"/>
        </w:rPr>
        <w:t xml:space="preserve">           </w:t>
      </w:r>
      <w:r>
        <w:rPr>
          <w:rFonts w:hint="default"/>
          <w:lang w:val="en-IN"/>
        </w:rPr>
        <w:t xml:space="preserve">    </w:t>
      </w:r>
      <w:r>
        <w:drawing>
          <wp:inline distT="0" distB="0" distL="114300" distR="114300">
            <wp:extent cx="5019040" cy="3147695"/>
            <wp:effectExtent l="9525" t="9525" r="15875" b="1270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19040" cy="31476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2F4DED"/>
    <w:p w14:paraId="59D5E9C7"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Add the Selected layers  &gt; </w:t>
      </w:r>
    </w:p>
    <w:p w14:paraId="00B32F65">
      <w:r>
        <w:rPr>
          <w:rFonts w:hint="default"/>
          <w:lang w:val="en-US"/>
        </w:rPr>
        <w:t xml:space="preserve">           </w:t>
      </w:r>
      <w:r>
        <w:rPr>
          <w:rFonts w:hint="default"/>
          <w:lang w:val="en-IN"/>
        </w:rPr>
        <w:t xml:space="preserve">   </w:t>
      </w:r>
      <w:r>
        <w:drawing>
          <wp:inline distT="0" distB="0" distL="114300" distR="114300">
            <wp:extent cx="5029200" cy="3363595"/>
            <wp:effectExtent l="9525" t="9525" r="20955" b="1016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363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0F8902"/>
    <w:p w14:paraId="2489E650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14BDE530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</w:pPr>
    </w:p>
    <w:p w14:paraId="709A1411">
      <w:pPr>
        <w:keepNext w:val="0"/>
        <w:keepLines w:val="0"/>
        <w:widowControl/>
        <w:suppressLineNumbers w:val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Output of added Layers &gt;  </w:t>
      </w:r>
    </w:p>
    <w:p w14:paraId="13167B51">
      <w:r>
        <w:rPr>
          <w:rFonts w:hint="default"/>
          <w:lang w:val="en-US"/>
        </w:rPr>
        <w:t xml:space="preserve">       </w:t>
      </w:r>
      <w:r>
        <w:rPr>
          <w:rFonts w:hint="default"/>
          <w:lang w:val="en-IN"/>
        </w:rPr>
        <w:t xml:space="preserve">     </w:t>
      </w:r>
      <w:r>
        <w:drawing>
          <wp:inline distT="0" distB="0" distL="114300" distR="114300">
            <wp:extent cx="5171440" cy="2747645"/>
            <wp:effectExtent l="9525" t="9525" r="15875" b="165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71440" cy="2747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5EE77D"/>
    <w:p w14:paraId="0B7DAE1B"/>
    <w:p w14:paraId="21B9F71C"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Raster &gt; Miscellaneous &gt; Merge &gt; </w:t>
      </w:r>
    </w:p>
    <w:p w14:paraId="10A97C27">
      <w:r>
        <w:rPr>
          <w:rFonts w:hint="default"/>
          <w:lang w:val="en-US"/>
        </w:rPr>
        <w:t xml:space="preserve">    </w:t>
      </w:r>
      <w:r>
        <w:rPr>
          <w:rFonts w:hint="default"/>
          <w:lang w:val="en-IN"/>
        </w:rPr>
        <w:t xml:space="preserve">    </w:t>
      </w:r>
      <w:r>
        <w:drawing>
          <wp:inline distT="0" distB="0" distL="114300" distR="114300">
            <wp:extent cx="5396865" cy="1748790"/>
            <wp:effectExtent l="9525" t="9525" r="1905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96865" cy="17487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D775A5"/>
    <w:p w14:paraId="29AD5BD4">
      <w:pPr>
        <w:keepNext w:val="0"/>
        <w:keepLines w:val="0"/>
        <w:widowControl/>
        <w:suppressLineNumbers w:val="0"/>
        <w:jc w:val="left"/>
        <w:rPr>
          <w:rFonts w:hint="default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Select All .2km files &gt; Ok &gt;</w:t>
      </w:r>
    </w:p>
    <w:p w14:paraId="34A96C74">
      <w:r>
        <w:rPr>
          <w:rFonts w:hint="default"/>
          <w:lang w:val="en-US"/>
        </w:rPr>
        <w:t xml:space="preserve">                 </w:t>
      </w:r>
      <w:r>
        <w:rPr>
          <w:rFonts w:hint="default"/>
          <w:lang w:val="en-IN"/>
        </w:rPr>
        <w:t xml:space="preserve">  </w:t>
      </w:r>
      <w:r>
        <w:drawing>
          <wp:inline distT="0" distB="0" distL="114300" distR="114300">
            <wp:extent cx="4772660" cy="3886835"/>
            <wp:effectExtent l="9525" t="9525" r="18415" b="203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72660" cy="3886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E135A8"/>
    <w:p w14:paraId="03C8CFED"/>
    <w:p w14:paraId="28E9078E"/>
    <w:p w14:paraId="15462BE0"/>
    <w:p w14:paraId="4A2B3101"/>
    <w:p w14:paraId="250E40A1"/>
    <w:p w14:paraId="4F723AD6"/>
    <w:p w14:paraId="35EA3868"/>
    <w:p w14:paraId="07746EE6"/>
    <w:p w14:paraId="0A285868"/>
    <w:p w14:paraId="1FBA9212"/>
    <w:p w14:paraId="14EFC081"/>
    <w:p w14:paraId="630B3402"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Scroll down and select browse at Merged &gt; Save to File &gt; Run &gt; </w:t>
      </w:r>
    </w:p>
    <w:p w14:paraId="2B66EC01">
      <w:r>
        <w:rPr>
          <w:rFonts w:hint="default"/>
          <w:lang w:val="en-US"/>
        </w:rPr>
        <w:t xml:space="preserve">               </w:t>
      </w:r>
      <w:r>
        <w:rPr>
          <w:rFonts w:hint="default"/>
          <w:lang w:val="en-IN"/>
        </w:rPr>
        <w:t xml:space="preserve">  </w:t>
      </w:r>
      <w:r>
        <w:drawing>
          <wp:inline distT="0" distB="0" distL="114300" distR="114300">
            <wp:extent cx="4873625" cy="3969385"/>
            <wp:effectExtent l="9525" t="9525" r="24130" b="1397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73625" cy="3969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84BA66"/>
    <w:p w14:paraId="3B3C1031"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Output After Merging &gt;</w:t>
      </w:r>
    </w:p>
    <w:p w14:paraId="444039D1">
      <w:r>
        <w:rPr>
          <w:rFonts w:hint="default"/>
          <w:lang w:val="en-US"/>
        </w:rPr>
        <w:t xml:space="preserve">          </w:t>
      </w:r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4502150" cy="2391410"/>
            <wp:effectExtent l="9525" t="9525" r="14605" b="222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02150" cy="239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678674"/>
    <w:p w14:paraId="35828F06"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Layer &gt; Add vector layer &gt; Select IND_a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dm0.shp &gt; Add 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</w:p>
    <w:p w14:paraId="6223E574">
      <w:r>
        <w:rPr>
          <w:rFonts w:hint="default"/>
          <w:lang w:val="en-US"/>
        </w:rPr>
        <w:t xml:space="preserve">          </w:t>
      </w:r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4545330" cy="3543935"/>
            <wp:effectExtent l="9525" t="9525" r="17145" b="1270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45330" cy="35439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72E63E"/>
    <w:p w14:paraId="77A44F36"/>
    <w:p w14:paraId="0460822C"/>
    <w:p w14:paraId="639D1202"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Open Properties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Change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Color as Outline blue &gt; Apply &gt;</w:t>
      </w:r>
    </w:p>
    <w:p w14:paraId="7061F810">
      <w:r>
        <w:rPr>
          <w:rFonts w:hint="default"/>
          <w:lang w:val="en-US"/>
        </w:rPr>
        <w:t xml:space="preserve">         </w:t>
      </w:r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4531995" cy="4214495"/>
            <wp:effectExtent l="9525" t="9525" r="15240" b="1270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31995" cy="42144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DDDCBD"/>
    <w:p w14:paraId="3D297004">
      <w:pPr>
        <w:keepNext w:val="0"/>
        <w:keepLines w:val="0"/>
        <w:widowControl/>
        <w:suppressLineNumbers w:val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Output After adding IND_adm0 Layer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&gt; </w:t>
      </w:r>
    </w:p>
    <w:p w14:paraId="3C7C1A11">
      <w:r>
        <w:rPr>
          <w:rFonts w:hint="default"/>
          <w:lang w:val="en-US"/>
        </w:rPr>
        <w:t xml:space="preserve">        </w:t>
      </w:r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4732020" cy="2514600"/>
            <wp:effectExtent l="9525" t="9525" r="13335" b="2095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32020" cy="25146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FC9B29"/>
    <w:p w14:paraId="7ABBD29D"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Raster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Extraction &gt; Clip Raster by Mask Layer.. 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</w:p>
    <w:p w14:paraId="5A86CD2D">
      <w:r>
        <w:rPr>
          <w:rFonts w:hint="default"/>
          <w:lang w:val="en-US"/>
        </w:rPr>
        <w:t xml:space="preserve">      </w:t>
      </w:r>
      <w:r>
        <w:rPr>
          <w:rFonts w:hint="default"/>
          <w:lang w:val="en-IN"/>
        </w:rPr>
        <w:t xml:space="preserve">                   </w:t>
      </w:r>
      <w:r>
        <w:drawing>
          <wp:inline distT="0" distB="0" distL="114300" distR="114300">
            <wp:extent cx="4384040" cy="1590040"/>
            <wp:effectExtent l="9525" t="9525" r="10795" b="158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84040" cy="1590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79CCC0"/>
    <w:p w14:paraId="0DB68A55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565D848F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24C07A13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3FA0010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744EF39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36EDF759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53A57FC2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4442CE6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66C5E5C6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53A6E27C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4D0B1901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58C63E03">
      <w:pPr>
        <w:keepNext w:val="0"/>
        <w:keepLines w:val="0"/>
        <w:widowControl/>
        <w:suppressLineNumbers w:val="0"/>
        <w:jc w:val="left"/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Select Saved Merged Layer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>&gt;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Select Source CRS As WGS 84 &gt; Run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&gt;</w:t>
      </w:r>
    </w:p>
    <w:p w14:paraId="7DC6693C">
      <w:r>
        <w:rPr>
          <w:rFonts w:hint="default"/>
          <w:lang w:val="en-US"/>
        </w:rPr>
        <w:t xml:space="preserve">              </w:t>
      </w:r>
      <w:r>
        <w:rPr>
          <w:rFonts w:hint="default"/>
          <w:lang w:val="en-IN"/>
        </w:rPr>
        <w:t xml:space="preserve">             </w:t>
      </w:r>
      <w:r>
        <w:rPr>
          <w:rFonts w:hint="default"/>
          <w:lang w:val="en-US"/>
        </w:rPr>
        <w:t xml:space="preserve">  </w:t>
      </w:r>
      <w:r>
        <w:drawing>
          <wp:inline distT="0" distB="0" distL="114300" distR="114300">
            <wp:extent cx="4222115" cy="3438525"/>
            <wp:effectExtent l="0" t="0" r="14605" b="57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22211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1552F">
      <w:pPr>
        <w:rPr>
          <w:rFonts w:hint="default"/>
          <w:lang w:val="en-US"/>
        </w:rPr>
      </w:pPr>
      <w:r>
        <w:rPr>
          <w:rFonts w:hint="default"/>
          <w:lang w:val="en-US"/>
        </w:rPr>
        <w:t xml:space="preserve">   </w:t>
      </w:r>
    </w:p>
    <w:p w14:paraId="3859019E">
      <w:pPr>
        <w:keepNext w:val="0"/>
        <w:keepLines w:val="0"/>
        <w:widowControl/>
        <w:suppressLineNumbers w:val="0"/>
        <w:jc w:val="left"/>
        <w:rPr>
          <w:rFonts w:hint="default"/>
          <w:b w:val="0"/>
          <w:bCs w:val="0"/>
          <w:lang w:val="en-US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Final Output After Clip raster by Mask Layer 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US" w:eastAsia="zh-CN" w:bidi="ar"/>
        </w:rPr>
        <w:t xml:space="preserve">&gt; </w:t>
      </w:r>
    </w:p>
    <w:p w14:paraId="5AED5115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/>
          <w:lang w:val="en-US"/>
        </w:rPr>
        <w:t xml:space="preserve">             </w:t>
      </w:r>
      <w:r>
        <w:rPr>
          <w:rFonts w:hint="default"/>
          <w:lang w:val="en-IN"/>
        </w:rPr>
        <w:t xml:space="preserve">     </w:t>
      </w:r>
      <w:r>
        <w:drawing>
          <wp:inline distT="0" distB="0" distL="114300" distR="114300">
            <wp:extent cx="4709160" cy="2501900"/>
            <wp:effectExtent l="9525" t="9525" r="20955" b="184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09160" cy="25019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35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82F7D82"/>
    <w:rsid w:val="084A791A"/>
    <w:rsid w:val="0A714E10"/>
    <w:rsid w:val="0AEE49C5"/>
    <w:rsid w:val="156E2B63"/>
    <w:rsid w:val="1B6D5BEA"/>
    <w:rsid w:val="29682AB9"/>
    <w:rsid w:val="2BCB1E42"/>
    <w:rsid w:val="2C622962"/>
    <w:rsid w:val="2F9A6E0F"/>
    <w:rsid w:val="2FBC73DF"/>
    <w:rsid w:val="3D24686C"/>
    <w:rsid w:val="3D3758E8"/>
    <w:rsid w:val="40A43FE1"/>
    <w:rsid w:val="40A5279C"/>
    <w:rsid w:val="42FB311A"/>
    <w:rsid w:val="439C65F2"/>
    <w:rsid w:val="43B822A5"/>
    <w:rsid w:val="4401219E"/>
    <w:rsid w:val="44271779"/>
    <w:rsid w:val="4CCA55D1"/>
    <w:rsid w:val="504C3249"/>
    <w:rsid w:val="50D3545A"/>
    <w:rsid w:val="526E1F1D"/>
    <w:rsid w:val="563B63C7"/>
    <w:rsid w:val="59C84CBE"/>
    <w:rsid w:val="5C8F0A7C"/>
    <w:rsid w:val="619E5234"/>
    <w:rsid w:val="671E60CA"/>
    <w:rsid w:val="679D467D"/>
    <w:rsid w:val="69075C2E"/>
    <w:rsid w:val="69AE3A7E"/>
    <w:rsid w:val="6F075E10"/>
    <w:rsid w:val="71E06E2B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Office_12.2.0.19805_F1E327BC-269C-435d-A152-05C5408002CA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</cp:lastModifiedBy>
  <dcterms:modified xsi:type="dcterms:W3CDTF">2025-02-08T16:38:32Z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1033-12.2.0.19805</vt:lpwstr>
  </property>
  <property fmtid="{D5CDD505-2E9C-101B-9397-08002B2CF9AE}" pid="3" name="ICV">
    <vt:lpwstr>299EFD687A3C42A48ACE2D942E7C353B_11</vt:lpwstr>
  </property>
</Properties>
</file>